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2FD3E" w14:textId="77777777" w:rsidR="00465B3D" w:rsidRDefault="00000000">
      <w:pPr>
        <w:pStyle w:val="Title"/>
      </w:pPr>
      <w:r>
        <w:t>Corrections Template</w:t>
      </w:r>
    </w:p>
    <w:p w14:paraId="1539F4CA" w14:textId="77777777" w:rsidR="00465B3D" w:rsidRDefault="00000000">
      <w:pPr>
        <w:pStyle w:val="Heading2"/>
      </w:pPr>
      <w:r>
        <w:t>Correction #1</w:t>
      </w:r>
    </w:p>
    <w:p w14:paraId="6B70A4E0" w14:textId="77777777" w:rsidR="00465B3D" w:rsidRDefault="00000000">
      <w:r>
        <w:t>Question Number: _____</w:t>
      </w:r>
      <w:r>
        <w:br/>
        <w:t>Correct answer: _____</w:t>
      </w:r>
      <w:r>
        <w:br/>
        <w:t>I chose: _____</w:t>
      </w:r>
      <w:r>
        <w:br/>
      </w:r>
    </w:p>
    <w:p w14:paraId="5B7207C1" w14:textId="77777777" w:rsidR="00465B3D" w:rsidRDefault="00000000">
      <w:r>
        <w:t>Why I got it wrong:</w:t>
      </w:r>
      <w:r>
        <w:br/>
        <w:t>☐ Didn't understand question</w:t>
      </w:r>
      <w:r>
        <w:br/>
        <w:t>☐ Didn't know information</w:t>
      </w:r>
      <w:r>
        <w:br/>
        <w:t>☐ Misread question</w:t>
      </w:r>
      <w:r>
        <w:br/>
        <w:t>☐ Confused with something else</w:t>
      </w:r>
      <w:r>
        <w:br/>
        <w:t>☐ Guessed</w:t>
      </w:r>
      <w:r>
        <w:br/>
      </w:r>
    </w:p>
    <w:p w14:paraId="40A063FC" w14:textId="77777777" w:rsidR="00465B3D" w:rsidRDefault="00000000">
      <w:r>
        <w:t>The correct information is:</w:t>
      </w:r>
      <w:r>
        <w:br/>
        <w:t>______________________________________________________________________</w:t>
      </w:r>
      <w:r>
        <w:br/>
      </w:r>
    </w:p>
    <w:p w14:paraId="64289176" w14:textId="77777777" w:rsidR="00465B3D" w:rsidRDefault="00000000">
      <w:r>
        <w:t>I will remember this by:</w:t>
      </w:r>
      <w:r>
        <w:br/>
        <w:t>______________________________________________________________________</w:t>
      </w:r>
      <w:r>
        <w:br/>
      </w:r>
    </w:p>
    <w:p w14:paraId="036150AF" w14:textId="77777777" w:rsidR="00465B3D" w:rsidRDefault="00000000">
      <w:r>
        <w:br w:type="page"/>
      </w:r>
    </w:p>
    <w:p w14:paraId="476103DE" w14:textId="77777777" w:rsidR="00465B3D" w:rsidRDefault="00000000">
      <w:pPr>
        <w:pStyle w:val="Heading2"/>
      </w:pPr>
      <w:r>
        <w:lastRenderedPageBreak/>
        <w:t>Correction #2</w:t>
      </w:r>
    </w:p>
    <w:p w14:paraId="6FDE41A0" w14:textId="77777777" w:rsidR="00465B3D" w:rsidRDefault="00000000">
      <w:r>
        <w:t>Question Number: _____</w:t>
      </w:r>
      <w:r>
        <w:br/>
        <w:t>Correct answer: _____</w:t>
      </w:r>
      <w:r>
        <w:br/>
        <w:t>I chose: _____</w:t>
      </w:r>
      <w:r>
        <w:br/>
      </w:r>
    </w:p>
    <w:p w14:paraId="3C887922" w14:textId="77777777" w:rsidR="00465B3D" w:rsidRDefault="00000000">
      <w:r>
        <w:t>Why I got it wrong:</w:t>
      </w:r>
      <w:r>
        <w:br/>
        <w:t>☐ Didn't understand question</w:t>
      </w:r>
      <w:r>
        <w:br/>
        <w:t>☐ Didn't know information</w:t>
      </w:r>
      <w:r>
        <w:br/>
        <w:t>☐ Misread question</w:t>
      </w:r>
      <w:r>
        <w:br/>
        <w:t>☐ Confused with something else</w:t>
      </w:r>
      <w:r>
        <w:br/>
        <w:t>☐ Guessed</w:t>
      </w:r>
      <w:r>
        <w:br/>
      </w:r>
    </w:p>
    <w:p w14:paraId="5A9BD74E" w14:textId="77777777" w:rsidR="00465B3D" w:rsidRDefault="00000000">
      <w:r>
        <w:t>The correct information is:</w:t>
      </w:r>
      <w:r>
        <w:br/>
        <w:t>______________________________________________________________________</w:t>
      </w:r>
      <w:r>
        <w:br/>
      </w:r>
    </w:p>
    <w:p w14:paraId="279FAFE4" w14:textId="77777777" w:rsidR="00465B3D" w:rsidRDefault="00000000">
      <w:r>
        <w:t>I will remember this by:</w:t>
      </w:r>
      <w:r>
        <w:br/>
        <w:t>______________________________________________________________________</w:t>
      </w:r>
      <w:r>
        <w:br/>
      </w:r>
    </w:p>
    <w:p w14:paraId="342B8E87" w14:textId="77777777" w:rsidR="00465B3D" w:rsidRDefault="00000000">
      <w:r>
        <w:br w:type="page"/>
      </w:r>
    </w:p>
    <w:p w14:paraId="06079C93" w14:textId="77777777" w:rsidR="00465B3D" w:rsidRDefault="00000000">
      <w:pPr>
        <w:pStyle w:val="Heading2"/>
      </w:pPr>
      <w:r>
        <w:lastRenderedPageBreak/>
        <w:t>Correction #3</w:t>
      </w:r>
    </w:p>
    <w:p w14:paraId="6D0E6A79" w14:textId="77777777" w:rsidR="00465B3D" w:rsidRDefault="00000000">
      <w:r>
        <w:t>Question Number: _____</w:t>
      </w:r>
      <w:r>
        <w:br/>
        <w:t>Correct answer: _____</w:t>
      </w:r>
      <w:r>
        <w:br/>
        <w:t>I chose: _____</w:t>
      </w:r>
      <w:r>
        <w:br/>
      </w:r>
    </w:p>
    <w:p w14:paraId="5D179133" w14:textId="77777777" w:rsidR="00465B3D" w:rsidRDefault="00000000">
      <w:r>
        <w:t>Why I got it wrong:</w:t>
      </w:r>
      <w:r>
        <w:br/>
        <w:t>☐ Didn't understand question</w:t>
      </w:r>
      <w:r>
        <w:br/>
        <w:t>☐ Didn't know information</w:t>
      </w:r>
      <w:r>
        <w:br/>
        <w:t>☐ Misread question</w:t>
      </w:r>
      <w:r>
        <w:br/>
        <w:t>☐ Confused with something else</w:t>
      </w:r>
      <w:r>
        <w:br/>
        <w:t>☐ Guessed</w:t>
      </w:r>
      <w:r>
        <w:br/>
      </w:r>
    </w:p>
    <w:p w14:paraId="6C2A4B6F" w14:textId="77777777" w:rsidR="00465B3D" w:rsidRDefault="00000000">
      <w:r>
        <w:t>The correct information is:</w:t>
      </w:r>
      <w:r>
        <w:br/>
        <w:t>______________________________________________________________________</w:t>
      </w:r>
      <w:r>
        <w:br/>
      </w:r>
    </w:p>
    <w:p w14:paraId="2D9CCF78" w14:textId="77777777" w:rsidR="00465B3D" w:rsidRDefault="00000000">
      <w:r>
        <w:t>I will remember this by:</w:t>
      </w:r>
      <w:r>
        <w:br/>
        <w:t>______________________________________________________________________</w:t>
      </w:r>
      <w:r>
        <w:br/>
      </w:r>
    </w:p>
    <w:p w14:paraId="73D00908" w14:textId="77777777" w:rsidR="00465B3D" w:rsidRDefault="00000000">
      <w:r>
        <w:br w:type="page"/>
      </w:r>
    </w:p>
    <w:p w14:paraId="0EF75AF7" w14:textId="77777777" w:rsidR="00465B3D" w:rsidRDefault="00000000">
      <w:pPr>
        <w:pStyle w:val="Heading2"/>
      </w:pPr>
      <w:r>
        <w:lastRenderedPageBreak/>
        <w:t>Correction #4</w:t>
      </w:r>
    </w:p>
    <w:p w14:paraId="42696E4D" w14:textId="77777777" w:rsidR="00465B3D" w:rsidRDefault="00000000">
      <w:r>
        <w:t>Question Number: _____</w:t>
      </w:r>
      <w:r>
        <w:br/>
        <w:t>Correct answer: _____</w:t>
      </w:r>
      <w:r>
        <w:br/>
        <w:t>I chose: _____</w:t>
      </w:r>
      <w:r>
        <w:br/>
      </w:r>
    </w:p>
    <w:p w14:paraId="61B95F21" w14:textId="77777777" w:rsidR="00465B3D" w:rsidRDefault="00000000">
      <w:r>
        <w:t>Why I got it wrong:</w:t>
      </w:r>
      <w:r>
        <w:br/>
        <w:t>☐ Didn't understand question</w:t>
      </w:r>
      <w:r>
        <w:br/>
        <w:t>☐ Didn't know information</w:t>
      </w:r>
      <w:r>
        <w:br/>
        <w:t>☐ Misread question</w:t>
      </w:r>
      <w:r>
        <w:br/>
        <w:t>☐ Confused with something else</w:t>
      </w:r>
      <w:r>
        <w:br/>
        <w:t>☐ Guessed</w:t>
      </w:r>
      <w:r>
        <w:br/>
      </w:r>
    </w:p>
    <w:p w14:paraId="1F83690E" w14:textId="77777777" w:rsidR="00465B3D" w:rsidRDefault="00000000">
      <w:r>
        <w:t>The correct information is:</w:t>
      </w:r>
      <w:r>
        <w:br/>
        <w:t>______________________________________________________________________</w:t>
      </w:r>
      <w:r>
        <w:br/>
      </w:r>
    </w:p>
    <w:p w14:paraId="0F61FF6D" w14:textId="77777777" w:rsidR="00465B3D" w:rsidRDefault="00000000">
      <w:r>
        <w:t>I will remember this by:</w:t>
      </w:r>
      <w:r>
        <w:br/>
        <w:t>______________________________________________________________________</w:t>
      </w:r>
      <w:r>
        <w:br/>
      </w:r>
    </w:p>
    <w:p w14:paraId="3D90BB0F" w14:textId="77777777" w:rsidR="00465B3D" w:rsidRDefault="00000000">
      <w:r>
        <w:br w:type="page"/>
      </w:r>
    </w:p>
    <w:p w14:paraId="74650CB5" w14:textId="77777777" w:rsidR="00465B3D" w:rsidRDefault="00000000">
      <w:pPr>
        <w:pStyle w:val="Heading2"/>
      </w:pPr>
      <w:r>
        <w:lastRenderedPageBreak/>
        <w:t>Correction #5</w:t>
      </w:r>
    </w:p>
    <w:p w14:paraId="63A568EC" w14:textId="77777777" w:rsidR="00465B3D" w:rsidRDefault="00000000">
      <w:r>
        <w:t>Question Number: _____</w:t>
      </w:r>
      <w:r>
        <w:br/>
        <w:t>Correct answer: _____</w:t>
      </w:r>
      <w:r>
        <w:br/>
        <w:t>I chose: _____</w:t>
      </w:r>
      <w:r>
        <w:br/>
      </w:r>
    </w:p>
    <w:p w14:paraId="5BB71899" w14:textId="77777777" w:rsidR="00465B3D" w:rsidRDefault="00000000">
      <w:r>
        <w:t>Why I got it wrong:</w:t>
      </w:r>
      <w:r>
        <w:br/>
        <w:t>☐ Didn't understand question</w:t>
      </w:r>
      <w:r>
        <w:br/>
        <w:t>☐ Didn't know information</w:t>
      </w:r>
      <w:r>
        <w:br/>
        <w:t>☐ Misread question</w:t>
      </w:r>
      <w:r>
        <w:br/>
        <w:t>☐ Confused with something else</w:t>
      </w:r>
      <w:r>
        <w:br/>
        <w:t>☐ Guessed</w:t>
      </w:r>
      <w:r>
        <w:br/>
      </w:r>
    </w:p>
    <w:p w14:paraId="1A3790E2" w14:textId="77777777" w:rsidR="00465B3D" w:rsidRDefault="00000000">
      <w:r>
        <w:t>The correct information is:</w:t>
      </w:r>
      <w:r>
        <w:br/>
        <w:t>______________________________________________________________________</w:t>
      </w:r>
      <w:r>
        <w:br/>
      </w:r>
    </w:p>
    <w:p w14:paraId="60BDE5C6" w14:textId="77777777" w:rsidR="00465B3D" w:rsidRDefault="00000000">
      <w:r>
        <w:t>I will remember this by:</w:t>
      </w:r>
      <w:r>
        <w:br/>
        <w:t>______________________________________________________________________</w:t>
      </w:r>
      <w:r>
        <w:br/>
      </w:r>
    </w:p>
    <w:sectPr w:rsidR="00465B3D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2EA6F" w14:textId="77777777" w:rsidR="00C81D42" w:rsidRDefault="00C81D42" w:rsidP="00D83827">
      <w:pPr>
        <w:spacing w:after="0" w:line="240" w:lineRule="auto"/>
      </w:pPr>
      <w:r>
        <w:separator/>
      </w:r>
    </w:p>
  </w:endnote>
  <w:endnote w:type="continuationSeparator" w:id="0">
    <w:p w14:paraId="20698CD5" w14:textId="77777777" w:rsidR="00C81D42" w:rsidRDefault="00C81D42" w:rsidP="00D83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266AE" w14:textId="77777777" w:rsidR="00C81D42" w:rsidRDefault="00C81D42" w:rsidP="00D83827">
      <w:pPr>
        <w:spacing w:after="0" w:line="240" w:lineRule="auto"/>
      </w:pPr>
      <w:r>
        <w:separator/>
      </w:r>
    </w:p>
  </w:footnote>
  <w:footnote w:type="continuationSeparator" w:id="0">
    <w:p w14:paraId="01481DE0" w14:textId="77777777" w:rsidR="00C81D42" w:rsidRDefault="00C81D42" w:rsidP="00D83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39BFF" w14:textId="1D6CD81D" w:rsidR="00D83827" w:rsidRDefault="00D8382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3ABA2BB" wp14:editId="408546BE">
          <wp:simplePos x="0" y="0"/>
          <wp:positionH relativeFrom="column">
            <wp:posOffset>-971550</wp:posOffset>
          </wp:positionH>
          <wp:positionV relativeFrom="paragraph">
            <wp:posOffset>-342900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45726874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268749" name="Picture 45726874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6610410">
    <w:abstractNumId w:val="8"/>
  </w:num>
  <w:num w:numId="2" w16cid:durableId="671370998">
    <w:abstractNumId w:val="6"/>
  </w:num>
  <w:num w:numId="3" w16cid:durableId="916091755">
    <w:abstractNumId w:val="5"/>
  </w:num>
  <w:num w:numId="4" w16cid:durableId="467210164">
    <w:abstractNumId w:val="4"/>
  </w:num>
  <w:num w:numId="5" w16cid:durableId="797261162">
    <w:abstractNumId w:val="7"/>
  </w:num>
  <w:num w:numId="6" w16cid:durableId="829179432">
    <w:abstractNumId w:val="3"/>
  </w:num>
  <w:num w:numId="7" w16cid:durableId="440224780">
    <w:abstractNumId w:val="2"/>
  </w:num>
  <w:num w:numId="8" w16cid:durableId="1332685874">
    <w:abstractNumId w:val="1"/>
  </w:num>
  <w:num w:numId="9" w16cid:durableId="561791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65B3D"/>
    <w:rsid w:val="00AA1D8D"/>
    <w:rsid w:val="00B47730"/>
    <w:rsid w:val="00C81D42"/>
    <w:rsid w:val="00CB0664"/>
    <w:rsid w:val="00D83827"/>
    <w:rsid w:val="00F208C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CE010F"/>
  <w14:defaultImageDpi w14:val="300"/>
  <w15:docId w15:val="{70073678-A37A-4850-A2C1-3D0EC5647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3</cp:revision>
  <dcterms:created xsi:type="dcterms:W3CDTF">2013-12-23T23:15:00Z</dcterms:created>
  <dcterms:modified xsi:type="dcterms:W3CDTF">2025-12-31T22:59:00Z</dcterms:modified>
  <cp:category/>
</cp:coreProperties>
</file>